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FA430" w14:textId="77777777" w:rsidR="000B3274" w:rsidRPr="000B3274" w:rsidRDefault="000B3274" w:rsidP="000B3274">
      <w:pPr>
        <w:spacing w:before="360" w:after="0" w:line="240" w:lineRule="auto"/>
        <w:rPr>
          <w:rFonts w:ascii="-webkit-standard" w:hAnsi="-webkit-standard" w:cs="Times New Roman"/>
          <w:color w:val="000000"/>
          <w:sz w:val="27"/>
          <w:szCs w:val="27"/>
        </w:rPr>
      </w:pPr>
      <w:r w:rsidRPr="000B3274">
        <w:rPr>
          <w:rFonts w:ascii="Calibri" w:hAnsi="Calibri" w:cs="Calibri"/>
          <w:b/>
          <w:bCs/>
          <w:color w:val="365F91"/>
          <w:sz w:val="32"/>
          <w:szCs w:val="32"/>
        </w:rPr>
        <w:t>Daily Standup Meeting Minutes</w:t>
      </w:r>
    </w:p>
    <w:p w14:paraId="30CABEF9" w14:textId="77777777" w:rsidR="000B3274" w:rsidRPr="000B3274" w:rsidRDefault="000B3274" w:rsidP="000B3274">
      <w:pPr>
        <w:spacing w:after="150" w:line="240" w:lineRule="auto"/>
        <w:rPr>
          <w:rFonts w:ascii="-webkit-standard" w:hAnsi="-webkit-standard" w:cs="Times New Roman"/>
          <w:color w:val="000000"/>
          <w:sz w:val="27"/>
          <w:szCs w:val="27"/>
        </w:rPr>
      </w:pPr>
      <w:r w:rsidRPr="000B3274">
        <w:rPr>
          <w:rFonts w:ascii="-webkit-standard" w:hAnsi="-webkit-standard" w:cs="Times New Roman"/>
          <w:color w:val="000000"/>
          <w:sz w:val="27"/>
          <w:szCs w:val="27"/>
        </w:rPr>
        <w:t>Project: Loan Validation</w:t>
      </w:r>
    </w:p>
    <w:p w14:paraId="6D0D21C2" w14:textId="2511E9E4" w:rsidR="000B3274" w:rsidRPr="000B3274" w:rsidRDefault="000B3274" w:rsidP="000B3274">
      <w:pPr>
        <w:spacing w:after="150" w:line="240" w:lineRule="auto"/>
        <w:rPr>
          <w:rFonts w:ascii="-webkit-standard" w:hAnsi="-webkit-standard" w:cs="Times New Roman"/>
          <w:color w:val="000000"/>
          <w:sz w:val="27"/>
          <w:szCs w:val="27"/>
        </w:rPr>
      </w:pPr>
      <w:r w:rsidRPr="000B3274">
        <w:rPr>
          <w:rFonts w:ascii="-webkit-standard" w:hAnsi="-webkit-standard" w:cs="Times New Roman"/>
          <w:color w:val="000000"/>
          <w:sz w:val="27"/>
          <w:szCs w:val="27"/>
        </w:rPr>
        <w:t>Date: 9/1</w:t>
      </w:r>
      <w:r w:rsidR="00B9321A">
        <w:rPr>
          <w:rFonts w:ascii="-webkit-standard" w:hAnsi="-webkit-standard" w:cs="Times New Roman"/>
          <w:color w:val="000000"/>
          <w:sz w:val="27"/>
          <w:szCs w:val="27"/>
        </w:rPr>
        <w:t>2</w:t>
      </w:r>
      <w:r w:rsidRPr="000B3274">
        <w:rPr>
          <w:rFonts w:ascii="-webkit-standard" w:hAnsi="-webkit-standard" w:cs="Times New Roman"/>
          <w:color w:val="000000"/>
          <w:sz w:val="27"/>
          <w:szCs w:val="27"/>
        </w:rPr>
        <w:t>/2025</w:t>
      </w:r>
    </w:p>
    <w:p w14:paraId="2BD4FE5F" w14:textId="77777777" w:rsidR="000B3274" w:rsidRPr="000B3274" w:rsidRDefault="000B3274" w:rsidP="000B3274">
      <w:pPr>
        <w:spacing w:after="150" w:line="240" w:lineRule="auto"/>
        <w:rPr>
          <w:rFonts w:ascii="-webkit-standard" w:hAnsi="-webkit-standard" w:cs="Times New Roman"/>
          <w:color w:val="000000"/>
          <w:sz w:val="27"/>
          <w:szCs w:val="27"/>
        </w:rPr>
      </w:pPr>
      <w:r w:rsidRPr="000B3274">
        <w:rPr>
          <w:rFonts w:ascii="-webkit-standard" w:hAnsi="-webkit-standard" w:cs="Times New Roman"/>
          <w:color w:val="000000"/>
          <w:sz w:val="27"/>
          <w:szCs w:val="27"/>
        </w:rPr>
        <w:t>Duration: 1 hour</w:t>
      </w:r>
    </w:p>
    <w:p w14:paraId="252F55C2" w14:textId="77777777" w:rsidR="000B3274" w:rsidRPr="000B3274" w:rsidRDefault="000B3274" w:rsidP="000B3274">
      <w:pPr>
        <w:spacing w:after="150" w:line="240" w:lineRule="auto"/>
        <w:rPr>
          <w:rFonts w:ascii="-webkit-standard" w:hAnsi="-webkit-standard" w:cs="Times New Roman"/>
          <w:color w:val="000000"/>
          <w:sz w:val="27"/>
          <w:szCs w:val="27"/>
        </w:rPr>
      </w:pPr>
      <w:r w:rsidRPr="000B3274">
        <w:rPr>
          <w:rFonts w:ascii="-webkit-standard" w:hAnsi="-webkit-standard" w:cs="Times New Roman"/>
          <w:color w:val="000000"/>
          <w:sz w:val="27"/>
          <w:szCs w:val="27"/>
        </w:rPr>
        <w:t>Attendees: Ernesto, Carlos, Luis, Christoph</w:t>
      </w:r>
    </w:p>
    <w:p w14:paraId="23F9C5C0" w14:textId="77777777" w:rsidR="000B3274" w:rsidRPr="000B3274" w:rsidRDefault="000B3274" w:rsidP="000B3274">
      <w:pPr>
        <w:spacing w:before="150" w:after="0" w:line="240" w:lineRule="auto"/>
        <w:rPr>
          <w:rFonts w:ascii="-webkit-standard" w:hAnsi="-webkit-standard" w:cs="Times New Roman"/>
          <w:color w:val="000000"/>
          <w:sz w:val="27"/>
          <w:szCs w:val="27"/>
        </w:rPr>
      </w:pPr>
      <w:r w:rsidRPr="000B3274">
        <w:rPr>
          <w:rFonts w:ascii="Calibri" w:hAnsi="Calibri" w:cs="Calibri"/>
          <w:b/>
          <w:bCs/>
          <w:color w:val="4F81BD"/>
          <w:sz w:val="30"/>
          <w:szCs w:val="30"/>
        </w:rPr>
        <w:t>Agenda</w:t>
      </w:r>
    </w:p>
    <w:p w14:paraId="40241B29" w14:textId="3495D133" w:rsidR="000B3274" w:rsidRPr="000B3274" w:rsidRDefault="000B3274" w:rsidP="000B3274">
      <w:pPr>
        <w:spacing w:after="150" w:line="240" w:lineRule="auto"/>
        <w:divId w:val="489444334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0B3274">
        <w:rPr>
          <w:rFonts w:ascii="-webkit-standard" w:eastAsia="Times New Roman" w:hAnsi="-webkit-standard" w:cs="Times New Roman"/>
          <w:color w:val="000000"/>
          <w:sz w:val="27"/>
          <w:szCs w:val="27"/>
        </w:rPr>
        <w:t>Review progress on Sprint 1 tasks</w:t>
      </w:r>
    </w:p>
    <w:p w14:paraId="4432C784" w14:textId="511D5C16" w:rsidR="000B3274" w:rsidRPr="000B3274" w:rsidRDefault="000B3274" w:rsidP="000B3274">
      <w:pPr>
        <w:spacing w:after="150" w:line="240" w:lineRule="auto"/>
        <w:divId w:val="1849713074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0B3274">
        <w:rPr>
          <w:rFonts w:ascii="-webkit-standard" w:eastAsia="Times New Roman" w:hAnsi="-webkit-standard" w:cs="Times New Roman"/>
          <w:color w:val="000000"/>
          <w:sz w:val="27"/>
          <w:szCs w:val="27"/>
        </w:rPr>
        <w:t>Identify blockers and dependencies</w:t>
      </w:r>
    </w:p>
    <w:p w14:paraId="6B1CE1B3" w14:textId="1E464FFA" w:rsidR="000B3274" w:rsidRPr="000B3274" w:rsidRDefault="000B3274" w:rsidP="000B3274">
      <w:pPr>
        <w:spacing w:after="150" w:line="240" w:lineRule="auto"/>
        <w:divId w:val="55127111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0B3274">
        <w:rPr>
          <w:rFonts w:ascii="-webkit-standard" w:eastAsia="Times New Roman" w:hAnsi="-webkit-standard" w:cs="Times New Roman"/>
          <w:color w:val="000000"/>
          <w:sz w:val="27"/>
          <w:szCs w:val="27"/>
        </w:rPr>
        <w:t xml:space="preserve"> on next steps and align deliverables</w:t>
      </w:r>
    </w:p>
    <w:p w14:paraId="4E0B8C8F" w14:textId="77777777" w:rsidR="000B3274" w:rsidRPr="000B3274" w:rsidRDefault="000B3274" w:rsidP="000B3274">
      <w:pPr>
        <w:spacing w:before="150" w:after="0" w:line="240" w:lineRule="auto"/>
        <w:rPr>
          <w:rFonts w:ascii="-webkit-standard" w:hAnsi="-webkit-standard" w:cs="Times New Roman"/>
          <w:color w:val="000000"/>
          <w:sz w:val="27"/>
          <w:szCs w:val="27"/>
        </w:rPr>
      </w:pPr>
      <w:r w:rsidRPr="000B3274">
        <w:rPr>
          <w:rFonts w:ascii="Calibri" w:hAnsi="Calibri" w:cs="Calibri"/>
          <w:b/>
          <w:bCs/>
          <w:color w:val="4F81BD"/>
          <w:sz w:val="30"/>
          <w:szCs w:val="30"/>
        </w:rPr>
        <w:t>Team Member Updates</w:t>
      </w:r>
    </w:p>
    <w:p w14:paraId="2C1C1F72" w14:textId="77777777" w:rsidR="000B3274" w:rsidRPr="000B3274" w:rsidRDefault="000B3274" w:rsidP="000B3274">
      <w:pPr>
        <w:spacing w:before="150" w:after="0" w:line="240" w:lineRule="auto"/>
        <w:rPr>
          <w:rFonts w:ascii="-webkit-standard" w:hAnsi="-webkit-standard" w:cs="Times New Roman"/>
          <w:color w:val="000000"/>
          <w:sz w:val="27"/>
          <w:szCs w:val="27"/>
        </w:rPr>
      </w:pPr>
      <w:r w:rsidRPr="000B3274">
        <w:rPr>
          <w:rFonts w:ascii="Calibri" w:hAnsi="Calibri" w:cs="Calibri"/>
          <w:b/>
          <w:bCs/>
          <w:color w:val="4F81BD"/>
          <w:sz w:val="27"/>
          <w:szCs w:val="27"/>
        </w:rPr>
        <w:t>Luis:</w:t>
      </w:r>
    </w:p>
    <w:p w14:paraId="4BEDB9C6" w14:textId="77777777" w:rsidR="00F409A7" w:rsidRDefault="000B3274" w:rsidP="00F409A7">
      <w:pPr>
        <w:spacing w:after="150" w:line="240" w:lineRule="auto"/>
        <w:divId w:val="755858006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0B3274">
        <w:rPr>
          <w:rFonts w:ascii="-webkit-standard" w:eastAsia="Times New Roman" w:hAnsi="-webkit-standard" w:cs="Times New Roman"/>
          <w:color w:val="000000"/>
          <w:sz w:val="27"/>
          <w:szCs w:val="27"/>
        </w:rPr>
        <w:t>Continuing work on incorporating diverse borrower document samples into the dataset.</w:t>
      </w:r>
    </w:p>
    <w:p w14:paraId="681ACAD1" w14:textId="40139FFE" w:rsidR="000B3274" w:rsidRPr="000B3274" w:rsidRDefault="000B3274" w:rsidP="00F409A7">
      <w:pPr>
        <w:spacing w:after="150" w:line="240" w:lineRule="auto"/>
        <w:divId w:val="755858006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0B3274">
        <w:rPr>
          <w:rFonts w:ascii="-webkit-standard" w:eastAsia="Times New Roman" w:hAnsi="-webkit-standard" w:cs="Times New Roman"/>
          <w:color w:val="000000"/>
          <w:sz w:val="27"/>
          <w:szCs w:val="27"/>
        </w:rPr>
        <w:t>Re-running</w:t>
      </w:r>
      <w:r w:rsidR="00DE1805">
        <w:rPr>
          <w:rFonts w:ascii="-webkit-standard" w:eastAsia="Times New Roman" w:hAnsi="-webkit-standard" w:cs="Times New Roman"/>
          <w:color w:val="000000"/>
          <w:sz w:val="27"/>
          <w:szCs w:val="27"/>
        </w:rPr>
        <w:t xml:space="preserve"> </w:t>
      </w:r>
      <w:r w:rsidRPr="000B3274">
        <w:rPr>
          <w:rFonts w:ascii="-webkit-standard" w:eastAsia="Times New Roman" w:hAnsi="-webkit-standard" w:cs="Times New Roman"/>
          <w:color w:val="000000"/>
          <w:sz w:val="27"/>
          <w:szCs w:val="27"/>
        </w:rPr>
        <w:t>OCR tests with expanded dataset to strengthen robustness.</w:t>
      </w:r>
    </w:p>
    <w:p w14:paraId="66E392C8" w14:textId="77777777" w:rsidR="000B3274" w:rsidRPr="000B3274" w:rsidRDefault="000B3274" w:rsidP="000B3274">
      <w:pPr>
        <w:spacing w:before="150" w:after="0" w:line="240" w:lineRule="auto"/>
        <w:rPr>
          <w:rFonts w:ascii="-webkit-standard" w:hAnsi="-webkit-standard" w:cs="Times New Roman"/>
          <w:color w:val="000000"/>
          <w:sz w:val="27"/>
          <w:szCs w:val="27"/>
        </w:rPr>
      </w:pPr>
      <w:r w:rsidRPr="000B3274">
        <w:rPr>
          <w:rFonts w:ascii="Calibri" w:hAnsi="Calibri" w:cs="Calibri"/>
          <w:b/>
          <w:bCs/>
          <w:color w:val="4F81BD"/>
          <w:sz w:val="27"/>
          <w:szCs w:val="27"/>
        </w:rPr>
        <w:t>Carlos:</w:t>
      </w:r>
    </w:p>
    <w:p w14:paraId="43830136" w14:textId="725EC92A" w:rsidR="000B3274" w:rsidRPr="000B3274" w:rsidRDefault="000B3274" w:rsidP="000B3274">
      <w:pPr>
        <w:spacing w:after="150" w:line="240" w:lineRule="auto"/>
        <w:divId w:val="761223196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0B3274">
        <w:rPr>
          <w:rFonts w:ascii="-webkit-standard" w:eastAsia="Times New Roman" w:hAnsi="-webkit-standard" w:cs="Times New Roman"/>
          <w:color w:val="000000"/>
          <w:sz w:val="27"/>
          <w:szCs w:val="27"/>
        </w:rPr>
        <w:t>Ongoing stress-testing of IRS API integration under load.</w:t>
      </w:r>
    </w:p>
    <w:p w14:paraId="13D24671" w14:textId="08537BD0" w:rsidR="000B3274" w:rsidRPr="000B3274" w:rsidRDefault="000B3274" w:rsidP="000B3274">
      <w:pPr>
        <w:spacing w:after="150" w:line="240" w:lineRule="auto"/>
        <w:divId w:val="1183861614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0B3274">
        <w:rPr>
          <w:rFonts w:ascii="-webkit-standard" w:eastAsia="Times New Roman" w:hAnsi="-webkit-standard" w:cs="Times New Roman"/>
          <w:color w:val="000000"/>
          <w:sz w:val="27"/>
          <w:szCs w:val="27"/>
        </w:rPr>
        <w:t>Continuing to expand fraud detection stubs within the agentic pipeline.</w:t>
      </w:r>
    </w:p>
    <w:p w14:paraId="04E51E04" w14:textId="77777777" w:rsidR="000B3274" w:rsidRPr="000B3274" w:rsidRDefault="000B3274" w:rsidP="000B3274">
      <w:pPr>
        <w:spacing w:before="150" w:after="0" w:line="240" w:lineRule="auto"/>
        <w:rPr>
          <w:rFonts w:ascii="-webkit-standard" w:hAnsi="-webkit-standard" w:cs="Times New Roman"/>
          <w:color w:val="000000"/>
          <w:sz w:val="27"/>
          <w:szCs w:val="27"/>
        </w:rPr>
      </w:pPr>
      <w:r w:rsidRPr="000B3274">
        <w:rPr>
          <w:rFonts w:ascii="Calibri" w:hAnsi="Calibri" w:cs="Calibri"/>
          <w:b/>
          <w:bCs/>
          <w:color w:val="4F81BD"/>
          <w:sz w:val="27"/>
          <w:szCs w:val="27"/>
        </w:rPr>
        <w:t>Ernesto:</w:t>
      </w:r>
    </w:p>
    <w:p w14:paraId="64BD456F" w14:textId="6DBAC412" w:rsidR="000B3274" w:rsidRPr="000B3274" w:rsidRDefault="000B3274" w:rsidP="000B3274">
      <w:pPr>
        <w:spacing w:after="150" w:line="240" w:lineRule="auto"/>
        <w:divId w:val="1619289012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0B3274">
        <w:rPr>
          <w:rFonts w:ascii="-webkit-standard" w:eastAsia="Times New Roman" w:hAnsi="-webkit-standard" w:cs="Times New Roman"/>
          <w:color w:val="000000"/>
          <w:sz w:val="27"/>
          <w:szCs w:val="27"/>
        </w:rPr>
        <w:t>Still validating OCR outputs against the expanded dataset.</w:t>
      </w:r>
    </w:p>
    <w:p w14:paraId="4C1DA630" w14:textId="069EA6DE" w:rsidR="000B3274" w:rsidRPr="000B3274" w:rsidRDefault="000B3274" w:rsidP="000B3274">
      <w:pPr>
        <w:spacing w:after="150" w:line="240" w:lineRule="auto"/>
        <w:divId w:val="475297617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0B3274">
        <w:rPr>
          <w:rFonts w:ascii="-webkit-standard" w:eastAsia="Times New Roman" w:hAnsi="-webkit-standard" w:cs="Times New Roman"/>
          <w:color w:val="000000"/>
          <w:sz w:val="27"/>
          <w:szCs w:val="27"/>
        </w:rPr>
        <w:t>Continuing to refine fraud-detection heuristics, including tax ID vs. address mismatch checks.</w:t>
      </w:r>
    </w:p>
    <w:p w14:paraId="287D6ABD" w14:textId="7CA454EC" w:rsidR="000B3274" w:rsidRPr="000B3274" w:rsidRDefault="000B3274" w:rsidP="000B3274">
      <w:pPr>
        <w:spacing w:after="150" w:line="240" w:lineRule="auto"/>
        <w:divId w:val="36393869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0B3274">
        <w:rPr>
          <w:rFonts w:ascii="-webkit-standard" w:eastAsia="Times New Roman" w:hAnsi="-webkit-standard" w:cs="Times New Roman"/>
          <w:color w:val="000000"/>
          <w:sz w:val="27"/>
          <w:szCs w:val="27"/>
        </w:rPr>
        <w:t>Updating README and QA checklist alongside documentation alignment with architecture.</w:t>
      </w:r>
    </w:p>
    <w:p w14:paraId="79742E50" w14:textId="77777777" w:rsidR="00E528AD" w:rsidRDefault="000B3274" w:rsidP="00E528AD">
      <w:pPr>
        <w:spacing w:before="150" w:after="0" w:line="240" w:lineRule="auto"/>
        <w:rPr>
          <w:rFonts w:ascii="-webkit-standard" w:hAnsi="-webkit-standard" w:cs="Times New Roman"/>
          <w:color w:val="000000"/>
          <w:sz w:val="27"/>
          <w:szCs w:val="27"/>
        </w:rPr>
      </w:pPr>
      <w:r w:rsidRPr="000B3274">
        <w:rPr>
          <w:rFonts w:ascii="Calibri" w:hAnsi="Calibri" w:cs="Calibri"/>
          <w:b/>
          <w:bCs/>
          <w:color w:val="4F81BD"/>
          <w:sz w:val="27"/>
          <w:szCs w:val="27"/>
        </w:rPr>
        <w:t>Christoph:</w:t>
      </w:r>
    </w:p>
    <w:p w14:paraId="5AD331B9" w14:textId="77777777" w:rsidR="00E528AD" w:rsidRDefault="00E528AD" w:rsidP="00E528AD">
      <w:pPr>
        <w:spacing w:before="150" w:after="0" w:line="240" w:lineRule="auto"/>
        <w:rPr>
          <w:rFonts w:ascii="-webkit-standard" w:hAnsi="-webkit-standard" w:cs="Times New Roman"/>
          <w:color w:val="000000"/>
          <w:sz w:val="27"/>
          <w:szCs w:val="27"/>
        </w:rPr>
      </w:pPr>
      <w:r>
        <w:rPr>
          <w:rFonts w:ascii="-webkit-standard" w:hAnsi="-webkit-standard" w:cs="Times New Roman"/>
          <w:color w:val="000000"/>
          <w:sz w:val="27"/>
          <w:szCs w:val="27"/>
        </w:rPr>
        <w:t>C</w:t>
      </w:r>
      <w:r w:rsidR="000B3274" w:rsidRPr="000B3274">
        <w:rPr>
          <w:rFonts w:ascii="-webkit-standard" w:eastAsia="Times New Roman" w:hAnsi="-webkit-standard" w:cs="Times New Roman"/>
          <w:color w:val="000000"/>
          <w:sz w:val="27"/>
          <w:szCs w:val="27"/>
        </w:rPr>
        <w:t>ontinuing work on finalizing the technical architecture flowchart.</w:t>
      </w:r>
    </w:p>
    <w:p w14:paraId="7859713A" w14:textId="73276237" w:rsidR="000B3274" w:rsidRPr="000B3274" w:rsidRDefault="000B3274" w:rsidP="00E528AD">
      <w:pPr>
        <w:spacing w:before="150" w:after="0" w:line="240" w:lineRule="auto"/>
        <w:rPr>
          <w:rFonts w:ascii="-webkit-standard" w:hAnsi="-webkit-standard" w:cs="Times New Roman"/>
          <w:color w:val="000000"/>
          <w:sz w:val="27"/>
          <w:szCs w:val="27"/>
        </w:rPr>
      </w:pPr>
      <w:r w:rsidRPr="000B3274">
        <w:rPr>
          <w:rFonts w:ascii="-webkit-standard" w:eastAsia="Times New Roman" w:hAnsi="-webkit-standard" w:cs="Times New Roman"/>
          <w:color w:val="000000"/>
          <w:sz w:val="27"/>
          <w:szCs w:val="27"/>
        </w:rPr>
        <w:t>Ensuring orchestration and data flow points are clearly represented for the mid-sprint demo.</w:t>
      </w:r>
    </w:p>
    <w:p w14:paraId="1A59C7A4" w14:textId="77777777" w:rsidR="000B3274" w:rsidRPr="000B3274" w:rsidRDefault="000B3274" w:rsidP="000B3274">
      <w:pPr>
        <w:spacing w:before="150" w:after="0" w:line="240" w:lineRule="auto"/>
        <w:rPr>
          <w:rFonts w:ascii="-webkit-standard" w:hAnsi="-webkit-standard" w:cs="Times New Roman"/>
          <w:color w:val="000000"/>
          <w:sz w:val="27"/>
          <w:szCs w:val="27"/>
        </w:rPr>
      </w:pPr>
      <w:r w:rsidRPr="000B3274">
        <w:rPr>
          <w:rFonts w:ascii="Calibri" w:hAnsi="Calibri" w:cs="Calibri"/>
          <w:b/>
          <w:bCs/>
          <w:color w:val="4F81BD"/>
          <w:sz w:val="30"/>
          <w:szCs w:val="30"/>
        </w:rPr>
        <w:t>Blockers</w:t>
      </w:r>
    </w:p>
    <w:p w14:paraId="014CA4F1" w14:textId="3D4563A9" w:rsidR="000B3274" w:rsidRPr="000B3274" w:rsidRDefault="000B3274" w:rsidP="000B3274">
      <w:pPr>
        <w:spacing w:after="150" w:line="240" w:lineRule="auto"/>
        <w:divId w:val="604388712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0B3274">
        <w:rPr>
          <w:rFonts w:ascii="-webkit-standard" w:eastAsia="Times New Roman" w:hAnsi="-webkit-standard" w:cs="Times New Roman"/>
          <w:color w:val="000000"/>
          <w:sz w:val="27"/>
          <w:szCs w:val="27"/>
        </w:rPr>
        <w:t>Luis: Needs additional borrower document variations for improved OCR robustness.</w:t>
      </w:r>
    </w:p>
    <w:p w14:paraId="7460542A" w14:textId="0B411C48" w:rsidR="000B3274" w:rsidRPr="000B3274" w:rsidRDefault="000B3274" w:rsidP="000B3274">
      <w:pPr>
        <w:spacing w:after="150" w:line="240" w:lineRule="auto"/>
        <w:divId w:val="1749887245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0B3274">
        <w:rPr>
          <w:rFonts w:ascii="-webkit-standard" w:eastAsia="Times New Roman" w:hAnsi="-webkit-standard" w:cs="Times New Roman"/>
          <w:color w:val="000000"/>
          <w:sz w:val="27"/>
          <w:szCs w:val="27"/>
        </w:rPr>
        <w:lastRenderedPageBreak/>
        <w:t>Carlos: IRS API integration requires more validation under high load scenarios.</w:t>
      </w:r>
    </w:p>
    <w:p w14:paraId="2E89CC51" w14:textId="43734D78" w:rsidR="000B3274" w:rsidRPr="000B3274" w:rsidRDefault="000B3274" w:rsidP="000B3274">
      <w:pPr>
        <w:spacing w:after="150" w:line="240" w:lineRule="auto"/>
        <w:divId w:val="1893692059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0B3274">
        <w:rPr>
          <w:rFonts w:ascii="-webkit-standard" w:eastAsia="Times New Roman" w:hAnsi="-webkit-standard" w:cs="Times New Roman"/>
          <w:color w:val="000000"/>
          <w:sz w:val="27"/>
          <w:szCs w:val="27"/>
        </w:rPr>
        <w:t>Ernesto: Awaiting Christoph’s finalized architecture diagram to align validation logic accurately.</w:t>
      </w:r>
    </w:p>
    <w:p w14:paraId="7770046F" w14:textId="2F69076D" w:rsidR="000B3274" w:rsidRPr="000B3274" w:rsidRDefault="000B3274" w:rsidP="000B3274">
      <w:pPr>
        <w:spacing w:after="150" w:line="240" w:lineRule="auto"/>
        <w:divId w:val="1271277238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0B3274">
        <w:rPr>
          <w:rFonts w:ascii="-webkit-standard" w:eastAsia="Times New Roman" w:hAnsi="-webkit-standard" w:cs="Times New Roman"/>
          <w:color w:val="000000"/>
          <w:sz w:val="27"/>
          <w:szCs w:val="27"/>
        </w:rPr>
        <w:t>Christoph: Refining flowchart details to ensure clarity in integration points.</w:t>
      </w:r>
    </w:p>
    <w:p w14:paraId="1F66FB54" w14:textId="77777777" w:rsidR="000B3274" w:rsidRPr="000B3274" w:rsidRDefault="000B3274" w:rsidP="000B3274">
      <w:pPr>
        <w:spacing w:before="150" w:after="0" w:line="240" w:lineRule="auto"/>
        <w:rPr>
          <w:rFonts w:ascii="-webkit-standard" w:hAnsi="-webkit-standard" w:cs="Times New Roman"/>
          <w:color w:val="000000"/>
          <w:sz w:val="27"/>
          <w:szCs w:val="27"/>
        </w:rPr>
      </w:pPr>
      <w:r w:rsidRPr="000B3274">
        <w:rPr>
          <w:rFonts w:ascii="Calibri" w:hAnsi="Calibri" w:cs="Calibri"/>
          <w:b/>
          <w:bCs/>
          <w:color w:val="4F81BD"/>
          <w:sz w:val="30"/>
          <w:szCs w:val="30"/>
        </w:rPr>
        <w:t>Next Steps</w:t>
      </w:r>
    </w:p>
    <w:p w14:paraId="52637F73" w14:textId="0DCF8B8A" w:rsidR="00E528AD" w:rsidRDefault="000B3274" w:rsidP="00E528AD">
      <w:pPr>
        <w:spacing w:after="150" w:line="240" w:lineRule="auto"/>
        <w:divId w:val="422917108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0B3274">
        <w:rPr>
          <w:rFonts w:ascii="-webkit-standard" w:eastAsia="Times New Roman" w:hAnsi="-webkit-standard" w:cs="Times New Roman"/>
          <w:color w:val="000000"/>
          <w:sz w:val="27"/>
          <w:szCs w:val="27"/>
        </w:rPr>
        <w:t>Luis: Continue dataset expansion and OCR re-testing.</w:t>
      </w:r>
    </w:p>
    <w:p w14:paraId="2D47C190" w14:textId="4FD8FCB5" w:rsidR="000B3274" w:rsidRPr="000B3274" w:rsidRDefault="000B3274" w:rsidP="00E528AD">
      <w:pPr>
        <w:spacing w:after="150" w:line="240" w:lineRule="auto"/>
        <w:divId w:val="422917108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0B3274">
        <w:rPr>
          <w:rFonts w:ascii="-webkit-standard" w:eastAsia="Times New Roman" w:hAnsi="-webkit-standard" w:cs="Times New Roman"/>
          <w:color w:val="000000"/>
          <w:sz w:val="27"/>
          <w:szCs w:val="27"/>
        </w:rPr>
        <w:t>Carlos: Proceed with stress-testing IRS API and refining fraud detection stubs.</w:t>
      </w:r>
    </w:p>
    <w:p w14:paraId="34D96AA2" w14:textId="472E1B37" w:rsidR="000B3274" w:rsidRPr="000B3274" w:rsidRDefault="000B3274" w:rsidP="000B3274">
      <w:pPr>
        <w:spacing w:after="150" w:line="240" w:lineRule="auto"/>
        <w:divId w:val="2034110994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0B3274">
        <w:rPr>
          <w:rFonts w:ascii="-webkit-standard" w:eastAsia="Times New Roman" w:hAnsi="-webkit-standard" w:cs="Times New Roman"/>
          <w:color w:val="000000"/>
          <w:sz w:val="27"/>
          <w:szCs w:val="27"/>
        </w:rPr>
        <w:t>Ernesto: Keep validating OCR results, refining heuristics, and updating documentation.</w:t>
      </w:r>
    </w:p>
    <w:p w14:paraId="13DCA0F8" w14:textId="08F516D7" w:rsidR="000B3274" w:rsidRPr="000B3274" w:rsidRDefault="000B3274" w:rsidP="000B3274">
      <w:pPr>
        <w:spacing w:after="150" w:line="240" w:lineRule="auto"/>
        <w:divId w:val="1201093469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0B3274">
        <w:rPr>
          <w:rFonts w:ascii="-webkit-standard" w:eastAsia="Times New Roman" w:hAnsi="-webkit-standard" w:cs="Times New Roman"/>
          <w:color w:val="000000"/>
          <w:sz w:val="27"/>
          <w:szCs w:val="27"/>
        </w:rPr>
        <w:t>Christoph: Continue refinement of architecture flowchart and prepare for mid-sprint demo.</w:t>
      </w:r>
    </w:p>
    <w:p w14:paraId="693C6C9E" w14:textId="4588A496" w:rsidR="00BE537C" w:rsidRPr="00E528AD" w:rsidRDefault="000B3274" w:rsidP="00E528AD">
      <w:pPr>
        <w:spacing w:after="150" w:line="240" w:lineRule="auto"/>
        <w:divId w:val="1837839527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0B3274">
        <w:rPr>
          <w:rFonts w:ascii="-webkit-standard" w:eastAsia="Times New Roman" w:hAnsi="-webkit-standard" w:cs="Times New Roman"/>
          <w:color w:val="000000"/>
          <w:sz w:val="27"/>
          <w:szCs w:val="27"/>
        </w:rPr>
        <w:t>All: Maintain focus on preparing consolidated materials for the mid-sprint demo.</w:t>
      </w:r>
    </w:p>
    <w:sectPr w:rsidR="00BE537C" w:rsidRPr="00E528A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-webkit-standard">
    <w:altName w:val="Cambria"/>
    <w:panose1 w:val="020B0604020202020204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8134520">
    <w:abstractNumId w:val="8"/>
  </w:num>
  <w:num w:numId="2" w16cid:durableId="1679842686">
    <w:abstractNumId w:val="6"/>
  </w:num>
  <w:num w:numId="3" w16cid:durableId="727454077">
    <w:abstractNumId w:val="5"/>
  </w:num>
  <w:num w:numId="4" w16cid:durableId="267197237">
    <w:abstractNumId w:val="4"/>
  </w:num>
  <w:num w:numId="5" w16cid:durableId="884410101">
    <w:abstractNumId w:val="7"/>
  </w:num>
  <w:num w:numId="6" w16cid:durableId="1026295535">
    <w:abstractNumId w:val="3"/>
  </w:num>
  <w:num w:numId="7" w16cid:durableId="107622605">
    <w:abstractNumId w:val="2"/>
  </w:num>
  <w:num w:numId="8" w16cid:durableId="68385982">
    <w:abstractNumId w:val="1"/>
  </w:num>
  <w:num w:numId="9" w16cid:durableId="1728450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B3274"/>
    <w:rsid w:val="0015074B"/>
    <w:rsid w:val="0029639D"/>
    <w:rsid w:val="00326F90"/>
    <w:rsid w:val="003D38D1"/>
    <w:rsid w:val="00475427"/>
    <w:rsid w:val="00483A3D"/>
    <w:rsid w:val="00AA1D8D"/>
    <w:rsid w:val="00B47730"/>
    <w:rsid w:val="00B9321A"/>
    <w:rsid w:val="00BE537C"/>
    <w:rsid w:val="00CB0664"/>
    <w:rsid w:val="00CC79A6"/>
    <w:rsid w:val="00DE1805"/>
    <w:rsid w:val="00E528AD"/>
    <w:rsid w:val="00F409A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F0EFD9"/>
  <w14:defaultImageDpi w14:val="300"/>
  <w15:docId w15:val="{45ABE192-FCD6-4AF7-B52D-6E6FF747D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3">
    <w:name w:val="s3"/>
    <w:basedOn w:val="Normal"/>
    <w:rsid w:val="000B327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umpedfont15">
    <w:name w:val="bumpedfont15"/>
    <w:basedOn w:val="DefaultParagraphFont"/>
    <w:rsid w:val="000B3274"/>
  </w:style>
  <w:style w:type="paragraph" w:customStyle="1" w:styleId="s4">
    <w:name w:val="s4"/>
    <w:basedOn w:val="Normal"/>
    <w:rsid w:val="000B327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">
    <w:name w:val="s6"/>
    <w:basedOn w:val="Normal"/>
    <w:rsid w:val="000B327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7">
    <w:name w:val="s7"/>
    <w:basedOn w:val="DefaultParagraphFont"/>
    <w:rsid w:val="000B3274"/>
  </w:style>
  <w:style w:type="character" w:customStyle="1" w:styleId="apple-converted-space">
    <w:name w:val="apple-converted-space"/>
    <w:basedOn w:val="DefaultParagraphFont"/>
    <w:rsid w:val="000B3274"/>
  </w:style>
  <w:style w:type="character" w:customStyle="1" w:styleId="s8">
    <w:name w:val="s8"/>
    <w:basedOn w:val="DefaultParagraphFont"/>
    <w:rsid w:val="000B32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3869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7111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7108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7617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4334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8712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58006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3196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7051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614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3469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238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795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012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245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6977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527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074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579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2059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994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Carlos Hernandez</cp:lastModifiedBy>
  <cp:revision>2</cp:revision>
  <dcterms:created xsi:type="dcterms:W3CDTF">2025-09-13T02:33:00Z</dcterms:created>
  <dcterms:modified xsi:type="dcterms:W3CDTF">2025-09-13T02:33:00Z</dcterms:modified>
  <cp:category/>
</cp:coreProperties>
</file>